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8878427" name="ec0186d0-fc58-11f0-901c-e982897b3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180790" name="ec0186d0-fc58-11f0-901c-e982897b3c3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7924542" name="f0a5ba80-fc58-11f0-901c-e982897b3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5014101" name="f0a5ba80-fc58-11f0-901c-e982897b3c3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Obersumpfstrasse 23, 5745 Safenwil, Schweiz</w:t>
          </w:r>
        </w:p>
        <w:p>
          <w:pPr>
            <w:spacing w:before="0" w:after="0"/>
          </w:pPr>
          <w:r>
            <w:t>699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